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8627457" name="66c76040-ec70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359607" name="66c76040-ec70-11f0-a4b5-01f333e256a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21927569" name="6d0fa700-ec70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6444467" name="6d0fa700-ec70-11f0-a4b5-01f333e256a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Bodenbeläge</w:t>
            </w:r>
          </w:p>
          <w:p>
            <w:pPr>
              <w:spacing w:before="0" w:after="0"/>
            </w:pPr>
            <w:r>
              <w:t>2.Lage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802391" name="0e0b99b0-ec77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6785063" name="0e0b99b0-ec77-11f0-a4b5-01f333e256a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0373486" name="12be2540-ec77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8424392" name="12be2540-ec77-11f0-a4b5-01f333e256a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Bodenbeläge</w:t>
            </w:r>
          </w:p>
          <w:p>
            <w:pPr>
              <w:spacing w:before="0" w:after="0"/>
            </w:pPr>
            <w:r>
              <w:t>2.Lage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0846318" name="c64a9ff0-ec7a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5905316" name="c64a9ff0-ec7a-11f0-a4b5-01f333e256a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6276119" name="bb20ce60-ec7a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3134520" name="bb20ce60-ec7a-11f0-a4b5-01f333e256a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Schnüre / LAP / AZ</w:t>
            </w:r>
          </w:p>
          <w:p>
            <w:pPr>
              <w:spacing w:before="0" w:after="0"/>
            </w:pPr>
            <w:r>
              <w:t>Steigzone und Rauchabzug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351746" name="bedc2150-ec7d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4824955" name="bedc2150-ec7d-11f0-a4b5-01f333e256a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2773799" name="c5d36cc0-ec7d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0842254" name="c5d36cc0-ec7d-11f0-a4b5-01f333e256a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Ausbau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neue Baustoffe</w:t>
            </w:r>
          </w:p>
          <w:p>
            <w:pPr>
              <w:spacing w:before="0" w:after="0"/>
            </w:pPr>
            <w:r>
              <w:t>gesamter Bereich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85272116" name="d47bb6b0-ec7d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7221891" name="d47bb6b0-ec7d-11f0-a4b5-01f333e256a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8449213" name="da6f4dc0-ec7d-11f0-a4b5-01f333e256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8536121" name="da6f4dc0-ec7d-11f0-a4b5-01f333e256a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Obermattweg 20 Obermattweg 20, 5033 Buchs</w:t>
          </w:r>
        </w:p>
        <w:p>
          <w:pPr>
            <w:spacing w:before="0" w:after="0"/>
          </w:pPr>
          <w:r>
            <w:t>650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